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5605561" name="9229c78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8945155" name="9229c78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1661080" name="9b214fc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8162786" name="9b214fc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0525791" name="ed890b9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8784474" name="ed890b90-b888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5820839" name="f7612fd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0530319" name="f7612fd0-b888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0042024" name="8a40690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8874111" name="8a406900-b88a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1500794" name="8ec072e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658176" name="8ec072e0-b88a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692313" name="57e51ad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985368" name="57e51ad0-b88c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5388904" name="5bb92d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7298522" name="5bb92d40-b88c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6541443" name="4d4ed9e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2249224" name="4d4ed9e0-b890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4255320" name="51e3f26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1224672" name="51e3f260-b890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301013" name="672ed81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0713880" name="672ed810-b890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4846117" name="71e65fd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5119533" name="71e65fd0-b890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8767244" name="6719425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2561092" name="67194250-b892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1391642" name="6dba7e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6349454" name="6dba7e80-b892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0471365" name="1c759b0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92224" name="1c759b00-b896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4614812" name="22fa9ca0-b896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8118649" name="22fa9ca0-b896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3232370" name="5be9207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782245" name="5be92070-b898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2812519" name="5f57ba5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6504878" name="5f57ba50-b898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1137707" name="0fa6ebb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0317340" name="0fa6ebb0-b899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1174000" name="146c14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1767273" name="146c14e0-b899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